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8927951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791482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6406883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05047" name="019e4960-0c73-7e40-b0a6-0d388c9a0cd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286156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036463" name="019e4964-d3cc-79df-b6c0-ef743b5c015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5464840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708980" name="019e4968-c7f0-7873-b4f1-ca4c996619b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2365872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493517" name="019e496c-1e7e-7536-b6dd-620d3897291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1184689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170987" name="019e4983-99d4-7afd-bb7c-7e025538148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9164300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036952" name="019e4989-00c7-73cd-8aee-ee0967bb78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0161759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595383" name="019e4960-ca27-72f2-a0ee-d92ba25041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9253683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945315" name="019e4965-5ee5-7f48-b246-6f13c286dd6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0739621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816071" name="019e4969-848a-71a0-946a-f214e685658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6071130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661574" name="019e496d-711e-7d7e-9933-05e7987146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2227667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316143" name="019e4964-4858-704c-a647-cf9c65d4b49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Garderobe / 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6492249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530557" name="019e4968-4b62-715f-be4e-352db4a5849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25834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699721" name="019e4963-bdb4-7898-8821-f78f80bff6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2591182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126624" name="019e495f-4738-7813-bfe9-4bfb1042fdb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Schulzimmer / Garderobe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1439471" name="019e496f-8a21-7ef8-be0f-8bf69d4ec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814918" name="019e496f-8a21-7ef8-be0f-8bf69d4ec8f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Gedamter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9083616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311546" name="019e4978-73ca-7f7c-9b3b-d0fa2938385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5813051" name="019e497a-b683-7844-8ef5-ff1f78536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606293" name="019e497a-b683-7844-8ef5-ff1f785369d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7427489" name="019e497d-8421-70d3-beaa-cee4f6fcc9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630089" name="019e497d-8421-70d3-beaa-cee4f6fcc92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4884718" name="019e497f-249d-754a-99de-a8b07cf13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701869" name="019e497f-249d-754a-99de-a8b07cf13d7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6029709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669522" name="019e4984-7f1f-7251-90ec-120f7b9a408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3062755" name="019e4989-e13c-7934-b11d-0845c417f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091067" name="019e4989-e13c-7934-b11d-0845c417fa4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